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7C0E2" w14:textId="77777777" w:rsidR="00F94867" w:rsidRDefault="00000000">
      <w:pPr>
        <w:pStyle w:val="Title"/>
        <w:jc w:val="center"/>
      </w:pPr>
      <w:r>
        <w:t>Challenge 30: Employee Performance Analytics</w:t>
      </w:r>
    </w:p>
    <w:p w14:paraId="2CFF59BF" w14:textId="77777777" w:rsidR="00F94867" w:rsidRDefault="00000000">
      <w:r>
        <w:t>In this challenge, you'll step into the role of an HR data analyst working with a comprehensive dataset of over 497,000 detailed employee performance records. Your goal is to analyze workforce patterns and uncover actionable insights that HR teams and business leaders can use to improve employee satisfaction, optimize performance, and enhance organizational effectiveness.</w:t>
      </w:r>
    </w:p>
    <w:p w14:paraId="5B22BE58" w14:textId="77777777" w:rsidR="00F94867" w:rsidRDefault="00000000">
      <w:r>
        <w:t>The dataset you'll explore resembles a professional HR management system, and includes attributes and metrics such as:</w:t>
      </w:r>
    </w:p>
    <w:p w14:paraId="5EED0B29" w14:textId="77777777" w:rsidR="00F94867" w:rsidRDefault="00000000">
      <w:pPr>
        <w:pStyle w:val="ListBullet"/>
      </w:pPr>
      <w:r>
        <w:t>Employee demographics, education level, job roles, and organizational hierarchy</w:t>
      </w:r>
    </w:p>
    <w:p w14:paraId="46D211E4" w14:textId="77777777" w:rsidR="00F94867" w:rsidRDefault="00000000">
      <w:pPr>
        <w:pStyle w:val="ListBullet"/>
      </w:pPr>
      <w:r>
        <w:t>Performance ratings, training hours, overtime, absenteeism, and engagement metrics</w:t>
      </w:r>
    </w:p>
    <w:p w14:paraId="0405242F" w14:textId="77777777" w:rsidR="00F94867" w:rsidRDefault="00000000">
      <w:pPr>
        <w:pStyle w:val="ListBullet"/>
      </w:pPr>
      <w:r>
        <w:t>Compensation data including salaries, bonuses, and benefits costs</w:t>
      </w:r>
    </w:p>
    <w:p w14:paraId="5449D612" w14:textId="77777777" w:rsidR="00F94867" w:rsidRDefault="00000000">
      <w:pPr>
        <w:pStyle w:val="ListBullet"/>
      </w:pPr>
      <w:r>
        <w:t>Manager relationships, promotion flags, and career progression indicators</w:t>
      </w:r>
    </w:p>
    <w:p w14:paraId="2FA656D1" w14:textId="77777777" w:rsidR="00F94867" w:rsidRDefault="00000000">
      <w:pPr>
        <w:pStyle w:val="ListBullet"/>
      </w:pPr>
      <w:r>
        <w:t>Store locations, departments, employment types, and business outcomes</w:t>
      </w:r>
    </w:p>
    <w:p w14:paraId="1B5D6772" w14:textId="77777777" w:rsidR="00F94867" w:rsidRDefault="00000000">
      <w:pPr>
        <w:pStyle w:val="ListBullet"/>
      </w:pPr>
      <w:r>
        <w:t>Monthly performance tracking across 3 years (2022-2024)</w:t>
      </w:r>
    </w:p>
    <w:p w14:paraId="695639E2" w14:textId="77777777" w:rsidR="00F94867" w:rsidRDefault="00000000">
      <w:pPr>
        <w:pStyle w:val="ListBullet"/>
      </w:pPr>
      <w:r>
        <w:t>Role-specific KPIs, productivity indices, and customer satisfaction scores</w:t>
      </w:r>
    </w:p>
    <w:p w14:paraId="2BF77928" w14:textId="77777777" w:rsidR="00F94867" w:rsidRDefault="00000000">
      <w:r>
        <w:t>Your task is to analyze this comprehensive dataset to help organizations identify top-performing employees and departments, evaluate compensation effectiveness, assess manager performance and team dynamics, discover patterns in employee satisfaction and retention, and provide recommendations to improve workforce productivity and organizational culture.</w:t>
      </w:r>
    </w:p>
    <w:p w14:paraId="4FEFB624" w14:textId="77777777" w:rsidR="00F94867" w:rsidRDefault="00000000">
      <w:r>
        <w:t>Dig into the data, identify key insights, and help organizations prioritize employee development, optimize compensation strategies, and maintain high-performance standards.</w:t>
      </w:r>
    </w:p>
    <w:p w14:paraId="3A2B6F46" w14:textId="77777777" w:rsidR="00F94867" w:rsidRDefault="00000000">
      <w:pPr>
        <w:pStyle w:val="Heading1"/>
      </w:pPr>
      <w:r>
        <w:t>About</w:t>
      </w:r>
    </w:p>
    <w:p w14:paraId="2F58B55C" w14:textId="77777777" w:rsidR="00F94867" w:rsidRDefault="00000000">
      <w:r>
        <w:t>The FP20 Analytics Challenge 30 is brought to you in collaboration with ZoomCharts. Thanks to this partnership, we're integrating ZoomCharts' exceptional Power BI solutions into this competition. You will gain skills to create Pro reports that help business users explore data faster and more intuitively.</w:t>
      </w:r>
    </w:p>
    <w:p w14:paraId="79325798" w14:textId="77777777" w:rsidR="00F94867" w:rsidRDefault="00000000">
      <w:r>
        <w:t>To participate in the challenge with ZoomCharts, register here and create a Power BI report including at least 2 ZoomCharts Drill Down Visuals in one report page.</w:t>
      </w:r>
    </w:p>
    <w:p w14:paraId="1B5765DF" w14:textId="77777777" w:rsidR="00F94867" w:rsidRDefault="00000000">
      <w:pPr>
        <w:pStyle w:val="Heading2"/>
      </w:pPr>
      <w:r>
        <w:t>Why participate in the Challenge with ZoomCharts?</w:t>
      </w:r>
    </w:p>
    <w:p w14:paraId="02EBD509" w14:textId="77777777" w:rsidR="00F94867" w:rsidRDefault="00000000">
      <w:r>
        <w:rPr>
          <w:b/>
        </w:rPr>
        <w:t xml:space="preserve">1. Personalized feedback - </w:t>
      </w:r>
      <w:r>
        <w:t>The ZoomCharts team provides personalized feedback to EVERY report entry that meets the requirements.</w:t>
      </w:r>
    </w:p>
    <w:p w14:paraId="2C587683" w14:textId="77777777" w:rsidR="00F94867" w:rsidRDefault="00000000">
      <w:r>
        <w:rPr>
          <w:b/>
        </w:rPr>
        <w:lastRenderedPageBreak/>
        <w:t xml:space="preserve">2. Receive a free license - </w:t>
      </w:r>
      <w:r>
        <w:t>Upon signing up, you receive a FREE Drill Down Visuals Developers License for a full year.</w:t>
      </w:r>
    </w:p>
    <w:p w14:paraId="58C75AEE" w14:textId="77777777" w:rsidR="00F94867" w:rsidRDefault="00000000">
      <w:r>
        <w:rPr>
          <w:b/>
        </w:rPr>
        <w:t xml:space="preserve">3. Learning resources - </w:t>
      </w:r>
      <w:r>
        <w:t>Access to workshops, events, and 1:1 calls with Power BI mentors.</w:t>
      </w:r>
    </w:p>
    <w:p w14:paraId="72F8370C" w14:textId="77777777" w:rsidR="00F94867" w:rsidRDefault="00000000">
      <w:r>
        <w:rPr>
          <w:b/>
        </w:rPr>
        <w:t xml:space="preserve">4. The main prize - </w:t>
      </w:r>
      <w:r>
        <w:t>Additional $300 Amazon gift card for ZoomCharts participants!</w:t>
      </w:r>
    </w:p>
    <w:p w14:paraId="3764B85A" w14:textId="77777777" w:rsidR="00F94867" w:rsidRDefault="00000000">
      <w:pPr>
        <w:pStyle w:val="Heading1"/>
      </w:pPr>
      <w:r>
        <w:t>Introduction</w:t>
      </w:r>
    </w:p>
    <w:p w14:paraId="2E012B3D" w14:textId="77777777" w:rsidR="00F94867" w:rsidRDefault="00000000">
      <w:pPr>
        <w:pStyle w:val="IntenseQuote"/>
      </w:pPr>
      <w:r>
        <w:t>Below is your show time. Read me carefully!</w:t>
      </w:r>
    </w:p>
    <w:p w14:paraId="7DE49521" w14:textId="77777777" w:rsidR="00F94867" w:rsidRDefault="00000000">
      <w:pPr>
        <w:pStyle w:val="Heading2"/>
      </w:pPr>
      <w:r>
        <w:t>Timeline</w:t>
      </w:r>
    </w:p>
    <w:p w14:paraId="453A0840" w14:textId="2259817E" w:rsidR="00F94867" w:rsidRDefault="00000000">
      <w:pPr>
        <w:pStyle w:val="ListBullet"/>
      </w:pPr>
      <w:r>
        <w:t xml:space="preserve">Start: </w:t>
      </w:r>
      <w:r w:rsidR="007E27BA">
        <w:t>Wednesday</w:t>
      </w:r>
      <w:r>
        <w:t xml:space="preserve"> the 27th of August 2025 at 15:00 pm UK time</w:t>
      </w:r>
    </w:p>
    <w:p w14:paraId="5E5B636D" w14:textId="3340C720" w:rsidR="00F94867" w:rsidRDefault="00000000">
      <w:pPr>
        <w:pStyle w:val="ListBullet"/>
      </w:pPr>
      <w:r>
        <w:t xml:space="preserve">Submission Deadline: </w:t>
      </w:r>
      <w:r w:rsidR="007E27BA">
        <w:t>Tuesday</w:t>
      </w:r>
      <w:r>
        <w:t xml:space="preserve">, the </w:t>
      </w:r>
      <w:r w:rsidR="000113A8">
        <w:t xml:space="preserve">23rd </w:t>
      </w:r>
      <w:r>
        <w:t>of September 2025 at 11:59 pm UK time</w:t>
      </w:r>
    </w:p>
    <w:p w14:paraId="7302472D" w14:textId="77777777" w:rsidR="00F94867" w:rsidRDefault="00000000">
      <w:pPr>
        <w:pStyle w:val="ListBullet"/>
      </w:pPr>
      <w:r>
        <w:t>Workshop: Wednesday, September 3, 2025</w:t>
      </w:r>
    </w:p>
    <w:p w14:paraId="06E5A388" w14:textId="729B68CF" w:rsidR="000113A8" w:rsidRDefault="00000000">
      <w:pPr>
        <w:pStyle w:val="ListBullet"/>
      </w:pPr>
      <w:r>
        <w:t xml:space="preserve">Top 5 Webinar: Tuesday, September </w:t>
      </w:r>
      <w:r w:rsidR="000113A8">
        <w:t>30, 2025</w:t>
      </w:r>
    </w:p>
    <w:p w14:paraId="54A82D1B" w14:textId="77777777" w:rsidR="00F94867" w:rsidRDefault="00000000">
      <w:pPr>
        <w:pStyle w:val="Heading2"/>
      </w:pPr>
      <w:r>
        <w:t>Access to the LinkedIn Group and Forum</w:t>
      </w:r>
    </w:p>
    <w:p w14:paraId="52D74444" w14:textId="77777777" w:rsidR="00F94867" w:rsidRDefault="00000000">
      <w:r>
        <w:t>https://www.linkedin.com/groups/12751070/</w:t>
      </w:r>
    </w:p>
    <w:p w14:paraId="116C76D2" w14:textId="77777777" w:rsidR="00F94867" w:rsidRDefault="00000000">
      <w:pPr>
        <w:pStyle w:val="Heading1"/>
      </w:pPr>
      <w:r>
        <w:t>Key Questions to Explore</w:t>
      </w:r>
    </w:p>
    <w:p w14:paraId="091711C9" w14:textId="77777777" w:rsidR="00F94867" w:rsidRDefault="00000000">
      <w:r>
        <w:rPr>
          <w:b/>
        </w:rPr>
        <w:t xml:space="preserve">1. </w:t>
      </w:r>
      <w:r>
        <w:t>How many employees left the company? Which department has the most people leaving?</w:t>
      </w:r>
    </w:p>
    <w:p w14:paraId="55120809" w14:textId="77777777" w:rsidR="00F94867" w:rsidRDefault="00000000">
      <w:r>
        <w:rPr>
          <w:b/>
        </w:rPr>
        <w:t xml:space="preserve">2. </w:t>
      </w:r>
      <w:r>
        <w:t>What is the average salary by job level? Create a chart showing salary differences between departments.</w:t>
      </w:r>
    </w:p>
    <w:p w14:paraId="2FCB2E11" w14:textId="77777777" w:rsidR="00F94867" w:rsidRDefault="00000000">
      <w:r>
        <w:rPr>
          <w:b/>
        </w:rPr>
        <w:t xml:space="preserve">3. </w:t>
      </w:r>
      <w:r>
        <w:t>Which months have the highest employee performance ratings? Show this in a graph.</w:t>
      </w:r>
    </w:p>
    <w:p w14:paraId="20B31220" w14:textId="77777777" w:rsidR="00F94867" w:rsidRDefault="00000000">
      <w:r>
        <w:rPr>
          <w:b/>
        </w:rPr>
        <w:t xml:space="preserve">4. </w:t>
      </w:r>
      <w:r>
        <w:t>Who are the top 10 managers based on their team's average performance scores?</w:t>
      </w:r>
    </w:p>
    <w:p w14:paraId="10CB2833" w14:textId="77777777" w:rsidR="00F94867" w:rsidRDefault="00000000">
      <w:r>
        <w:rPr>
          <w:b/>
        </w:rPr>
        <w:t xml:space="preserve">5. </w:t>
      </w:r>
      <w:r>
        <w:t>Do employees who get more training hours have better performance ratings? Show the relationship.</w:t>
      </w:r>
    </w:p>
    <w:p w14:paraId="5CD1E672" w14:textId="77777777" w:rsidR="00F94867" w:rsidRDefault="00000000">
      <w:r>
        <w:rPr>
          <w:b/>
        </w:rPr>
        <w:t xml:space="preserve">6. </w:t>
      </w:r>
      <w:r>
        <w:t>Which 5 stores have the highest sales? What makes them different from low-performing stores?</w:t>
      </w:r>
    </w:p>
    <w:p w14:paraId="7B828CE9" w14:textId="77777777" w:rsidR="00F94867" w:rsidRDefault="00000000">
      <w:r>
        <w:rPr>
          <w:b/>
        </w:rPr>
        <w:t xml:space="preserve">7. </w:t>
      </w:r>
      <w:r>
        <w:t>What is the average employee satisfaction score by department? Which department is happiest?</w:t>
      </w:r>
    </w:p>
    <w:p w14:paraId="5A64BD41" w14:textId="77777777" w:rsidR="00F94867" w:rsidRDefault="00000000">
      <w:r>
        <w:rPr>
          <w:b/>
        </w:rPr>
        <w:t xml:space="preserve">8. </w:t>
      </w:r>
      <w:r>
        <w:t>Compare the productivity index across different job roles. Which roles are most productive?</w:t>
      </w:r>
    </w:p>
    <w:p w14:paraId="65BD5521" w14:textId="77777777" w:rsidR="00F94867" w:rsidRDefault="00000000">
      <w:r>
        <w:rPr>
          <w:b/>
        </w:rPr>
        <w:t xml:space="preserve">9. </w:t>
      </w:r>
      <w:r>
        <w:t>Which employees are most likely to get promoted based on their performance and satisfaction scores?</w:t>
      </w:r>
    </w:p>
    <w:p w14:paraId="2B77D01F" w14:textId="77777777" w:rsidR="00F94867" w:rsidRDefault="00000000">
      <w:r>
        <w:rPr>
          <w:b/>
        </w:rPr>
        <w:t xml:space="preserve">10. </w:t>
      </w:r>
      <w:r>
        <w:t>What is the relationship between employee age and performance rating? Do younger or older employees perform better?</w:t>
      </w:r>
    </w:p>
    <w:p w14:paraId="2E77F5C7" w14:textId="77777777" w:rsidR="00F94867" w:rsidRDefault="00000000">
      <w:pPr>
        <w:pStyle w:val="Heading1"/>
      </w:pPr>
      <w:r>
        <w:t>Technical Requirements</w:t>
      </w:r>
    </w:p>
    <w:p w14:paraId="4B1C95D4" w14:textId="77777777" w:rsidR="00F94867" w:rsidRDefault="00000000">
      <w:pPr>
        <w:pStyle w:val="ListBullet"/>
      </w:pPr>
      <w:r>
        <w:t>All tools are permitted for FP20 Analytics Challenge</w:t>
      </w:r>
    </w:p>
    <w:p w14:paraId="22ACCB3F" w14:textId="77777777" w:rsidR="00F94867" w:rsidRDefault="00000000">
      <w:pPr>
        <w:pStyle w:val="ListBullet"/>
      </w:pPr>
      <w:r>
        <w:t>For ZoomCharts Challenge: create a Power BI report including at least 2 ZoomCharts Drill Down Visuals in one report page</w:t>
      </w:r>
    </w:p>
    <w:p w14:paraId="59FDF292" w14:textId="77777777" w:rsidR="00F94867" w:rsidRDefault="00000000">
      <w:pPr>
        <w:pStyle w:val="ListBullet"/>
      </w:pPr>
      <w:r>
        <w:t>Reports are restricted to a maximum of two pages</w:t>
      </w:r>
    </w:p>
    <w:p w14:paraId="7E4FBE33" w14:textId="77777777" w:rsidR="00F94867" w:rsidRDefault="00000000">
      <w:pPr>
        <w:pStyle w:val="ListBullet"/>
      </w:pPr>
      <w:r>
        <w:t>Canvas size is 16:9 (Default Power BI size) or Full HD size = w:1920 - h:1080</w:t>
      </w:r>
    </w:p>
    <w:p w14:paraId="5440B1B2" w14:textId="77777777" w:rsidR="00F94867" w:rsidRDefault="00000000">
      <w:pPr>
        <w:pStyle w:val="Heading1"/>
      </w:pPr>
      <w:r>
        <w:t>Judging Criteria</w:t>
      </w:r>
    </w:p>
    <w:p w14:paraId="50EDED94" w14:textId="77777777" w:rsidR="00F94867" w:rsidRDefault="00000000">
      <w:r>
        <w:t>Business users use reports to make data-driven decisions. That's why reports are called effective if they enable users to drill down and filter data quickly and intuitively to find answers to any question they might have and analyse data in all possible directions and dimensions. We will evaluate:</w:t>
      </w:r>
    </w:p>
    <w:p w14:paraId="52C02087" w14:textId="77777777" w:rsidR="00F94867" w:rsidRDefault="00000000">
      <w:r>
        <w:rPr>
          <w:b/>
        </w:rPr>
        <w:t xml:space="preserve">1) </w:t>
      </w:r>
      <w:r>
        <w:t>How easy is it to understand the data? (max 10 points)</w:t>
      </w:r>
    </w:p>
    <w:p w14:paraId="2FACCC1C" w14:textId="77777777" w:rsidR="00F94867" w:rsidRDefault="00000000">
      <w:r>
        <w:rPr>
          <w:b/>
        </w:rPr>
        <w:t xml:space="preserve">2) </w:t>
      </w:r>
      <w:r>
        <w:t>How easy-to-use is the report? (max 14 points)</w:t>
      </w:r>
    </w:p>
    <w:p w14:paraId="131F2BAF" w14:textId="77777777" w:rsidR="00F94867" w:rsidRDefault="00000000">
      <w:r>
        <w:rPr>
          <w:b/>
        </w:rPr>
        <w:t xml:space="preserve">3) </w:t>
      </w:r>
      <w:r>
        <w:t>How good is the report design and is it suitable for its purpose? (max 10 points)</w:t>
      </w:r>
    </w:p>
    <w:p w14:paraId="2DDBA66D" w14:textId="77777777" w:rsidR="00F94867" w:rsidRDefault="00000000">
      <w:r>
        <w:t>You are encouraged to use various techniques at your disposal, such as tooltips, drill-throughs, drill-downs, cross-chart filtering and page navigation features, to enhance your analysis.</w:t>
      </w:r>
    </w:p>
    <w:p w14:paraId="5E8C72DF" w14:textId="77777777" w:rsidR="00F94867" w:rsidRDefault="00000000">
      <w:pPr>
        <w:pStyle w:val="Heading1"/>
      </w:pPr>
      <w:r>
        <w:t>Resources</w:t>
      </w:r>
    </w:p>
    <w:p w14:paraId="4D1FB598" w14:textId="77777777" w:rsidR="00F94867" w:rsidRDefault="00000000">
      <w:r>
        <w:t>1. Excel Spreadsheet with dataset and data dictionary</w:t>
      </w:r>
    </w:p>
    <w:p w14:paraId="5486673A" w14:textId="77777777" w:rsidR="00F94867" w:rsidRDefault="00000000">
      <w:r>
        <w:t>2. PDF with the Intro and Brief in English</w:t>
      </w:r>
    </w:p>
    <w:p w14:paraId="43330233" w14:textId="77777777" w:rsidR="00F94867" w:rsidRDefault="00000000">
      <w:r>
        <w:t>3. PDF with the Intro and Brief in Spanish</w:t>
      </w:r>
    </w:p>
    <w:p w14:paraId="16E8281C" w14:textId="77777777" w:rsidR="00F94867" w:rsidRDefault="00000000">
      <w:pPr>
        <w:pStyle w:val="Heading2"/>
      </w:pPr>
      <w:r>
        <w:t>ZoomCharts Resources</w:t>
      </w:r>
    </w:p>
    <w:p w14:paraId="63577BE2" w14:textId="77777777" w:rsidR="00F94867" w:rsidRDefault="00000000">
      <w:r>
        <w:t>Resources that will inspire you to master Power BI reports that end-users will love:</w:t>
      </w:r>
    </w:p>
    <w:p w14:paraId="2E387268" w14:textId="77777777" w:rsidR="00F94867" w:rsidRDefault="00000000">
      <w:r>
        <w:t>1. Use-Case Gallery: Try live demos and download reports made by the ZoomCharts team</w:t>
      </w:r>
    </w:p>
    <w:p w14:paraId="4689C970" w14:textId="77777777" w:rsidR="00F94867" w:rsidRDefault="00000000">
      <w:r>
        <w:t>2. Video tutorials: Watch engaging video guides on how to set up and use the visuals</w:t>
      </w:r>
    </w:p>
    <w:p w14:paraId="2F01965F" w14:textId="77777777" w:rsidR="00F94867" w:rsidRDefault="00000000">
      <w:r>
        <w:t>3. Documentation: Technical deep-dive about ZoomCharts visuals</w:t>
      </w:r>
    </w:p>
    <w:p w14:paraId="6AF27554" w14:textId="77777777" w:rsidR="00F94867" w:rsidRDefault="00000000">
      <w:r>
        <w:t>4. ZoomCharts Blog: Useful tips &amp; tricks for data visualization and report creation</w:t>
      </w:r>
    </w:p>
    <w:p w14:paraId="728C07E8" w14:textId="77777777" w:rsidR="00F94867" w:rsidRDefault="00000000">
      <w:r>
        <w:t>5. Visuals Gallery: Explore all the possible customization options for Drill Down Visuals</w:t>
      </w:r>
    </w:p>
    <w:p w14:paraId="01183ACF" w14:textId="77777777" w:rsidR="00F94867" w:rsidRDefault="00000000">
      <w:pPr>
        <w:pStyle w:val="Heading1"/>
      </w:pPr>
      <w:r>
        <w:t>Submissions of Entries</w:t>
      </w:r>
    </w:p>
    <w:p w14:paraId="1994BD7E" w14:textId="77777777" w:rsidR="00F94867" w:rsidRDefault="00000000">
      <w:r>
        <w:rPr>
          <w:b/>
        </w:rPr>
        <w:t>*IMPORTANT*</w:t>
      </w:r>
    </w:p>
    <w:p w14:paraId="7A363747" w14:textId="77777777" w:rsidR="00F94867" w:rsidRDefault="00000000">
      <w:r>
        <w:t>To submit your two-page report, please follow these steps, if you want to be considered for the ZoomCharts' prize, otherwise post your entry in the challenges group.</w:t>
      </w:r>
    </w:p>
    <w:p w14:paraId="0CF3A674" w14:textId="77777777" w:rsidR="00F94867" w:rsidRDefault="00000000">
      <w:r>
        <w:t>1. Submit your entry .pbix file here. Your report will undergo validation to ensure it meets all the technical requirements. If the report is valid, you will receive a 'Publish to Web' link. If it does not meet the requirements, you will receive a rejection reason and will have the opportunity to resubmit your report.</w:t>
      </w:r>
    </w:p>
    <w:p w14:paraId="7A45718D" w14:textId="77777777" w:rsidR="00F94867" w:rsidRDefault="00000000">
      <w:r>
        <w:t>2. Post your submission on LinkedIn:</w:t>
      </w:r>
    </w:p>
    <w:p w14:paraId="55221E04" w14:textId="77777777" w:rsidR="00F94867" w:rsidRDefault="00000000">
      <w:pPr>
        <w:pStyle w:val="ListNumber2"/>
      </w:pPr>
      <w:r>
        <w:t>Upload the report as a PDF document on your LinkedIn feed.</w:t>
      </w:r>
    </w:p>
    <w:p w14:paraId="18E65998" w14:textId="77777777" w:rsidR="00F94867" w:rsidRDefault="00000000">
      <w:pPr>
        <w:pStyle w:val="ListNumber2"/>
      </w:pPr>
      <w:r>
        <w:t>Use the caption "I am participating in FP20 Analytics Challenge 30", along with screenshots from your report.</w:t>
      </w:r>
    </w:p>
    <w:p w14:paraId="5807E366" w14:textId="77777777" w:rsidR="00F94867" w:rsidRDefault="00000000">
      <w:pPr>
        <w:pStyle w:val="ListNumber2"/>
      </w:pPr>
      <w:r>
        <w:t>Use the hashtags #FP20Analytics, #FP20EmployeePerformance, #HRAnalytics, #builtwithzoomcharts, tag @Federico Pastor, @Zoomcharts and @EnterpriseDNA</w:t>
      </w:r>
    </w:p>
    <w:p w14:paraId="41ABAF53" w14:textId="77777777" w:rsidR="00F94867" w:rsidRDefault="00000000">
      <w:r>
        <w:t>3. Additionally, post your report in the FP20 Analytics LinkedIn Community Group.</w:t>
      </w:r>
    </w:p>
    <w:p w14:paraId="7271D2E0" w14:textId="77777777" w:rsidR="00F94867" w:rsidRDefault="00000000">
      <w:pPr>
        <w:pStyle w:val="Heading1"/>
      </w:pPr>
      <w:r>
        <w:t>Dataset</w:t>
      </w:r>
    </w:p>
    <w:p w14:paraId="13B3BF68" w14:textId="67D4CCC8" w:rsidR="00F94867" w:rsidRDefault="00000000">
      <w:r>
        <w:t>The files contain all the necessary data and information to create your report.</w:t>
      </w:r>
    </w:p>
    <w:p w14:paraId="572B910F" w14:textId="4513EEED" w:rsidR="00F94867" w:rsidRDefault="00000000">
      <w:r>
        <w:t>Intro &amp; Brief in English</w:t>
      </w:r>
      <w:r w:rsidR="000113A8">
        <w:br/>
        <w:t>Dataset in English</w:t>
      </w:r>
    </w:p>
    <w:p w14:paraId="3D68C34B" w14:textId="568CE2AC" w:rsidR="00F94867" w:rsidRDefault="00000000">
      <w:r>
        <w:t>Intro &amp; Brief Español</w:t>
      </w:r>
      <w:r w:rsidR="000113A8">
        <w:br/>
        <w:t xml:space="preserve">Dataset </w:t>
      </w:r>
      <w:r w:rsidR="005A5200">
        <w:t>in</w:t>
      </w:r>
      <w:r w:rsidR="000113A8">
        <w:t xml:space="preserve"> Spanish</w:t>
      </w:r>
      <w:r w:rsidR="005A5200">
        <w:br/>
      </w:r>
    </w:p>
    <w:p w14:paraId="7718DBBA" w14:textId="77777777" w:rsidR="00F94867" w:rsidRDefault="00000000">
      <w:pPr>
        <w:pStyle w:val="IntenseQuote"/>
      </w:pPr>
      <w:r>
        <w:t>*Any questions, please post them in the challenges group; a member of the team will get back to you ASAP. Please do not send challenge questions via private messages to the members of the team, these will not be answered.</w:t>
      </w:r>
    </w:p>
    <w:sectPr w:rsidR="00F94867"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141654342">
    <w:abstractNumId w:val="8"/>
  </w:num>
  <w:num w:numId="2" w16cid:durableId="1269506822">
    <w:abstractNumId w:val="6"/>
  </w:num>
  <w:num w:numId="3" w16cid:durableId="1422749984">
    <w:abstractNumId w:val="5"/>
  </w:num>
  <w:num w:numId="4" w16cid:durableId="1304895707">
    <w:abstractNumId w:val="4"/>
  </w:num>
  <w:num w:numId="5" w16cid:durableId="1745838760">
    <w:abstractNumId w:val="7"/>
  </w:num>
  <w:num w:numId="6" w16cid:durableId="2145003335">
    <w:abstractNumId w:val="3"/>
  </w:num>
  <w:num w:numId="7" w16cid:durableId="1281105517">
    <w:abstractNumId w:val="2"/>
  </w:num>
  <w:num w:numId="8" w16cid:durableId="1469935444">
    <w:abstractNumId w:val="1"/>
  </w:num>
  <w:num w:numId="9" w16cid:durableId="2100520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13A8"/>
    <w:rsid w:val="00034616"/>
    <w:rsid w:val="00055C0F"/>
    <w:rsid w:val="0006063C"/>
    <w:rsid w:val="00147E8B"/>
    <w:rsid w:val="0015074B"/>
    <w:rsid w:val="0015617D"/>
    <w:rsid w:val="0029639D"/>
    <w:rsid w:val="00326F90"/>
    <w:rsid w:val="004C2C18"/>
    <w:rsid w:val="005A5200"/>
    <w:rsid w:val="006465C7"/>
    <w:rsid w:val="007E27BA"/>
    <w:rsid w:val="00AA1D8D"/>
    <w:rsid w:val="00B47730"/>
    <w:rsid w:val="00CB0664"/>
    <w:rsid w:val="00F9486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91D525"/>
  <w14:defaultImageDpi w14:val="300"/>
  <w15:docId w15:val="{4A761E31-EB54-4E18-AEFF-0FDB2BFA6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Federico Pastor</cp:lastModifiedBy>
  <cp:revision>8</cp:revision>
  <dcterms:created xsi:type="dcterms:W3CDTF">2025-08-26T05:35:00Z</dcterms:created>
  <dcterms:modified xsi:type="dcterms:W3CDTF">2025-08-26T11:16:00Z</dcterms:modified>
  <cp:category/>
</cp:coreProperties>
</file>